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Dusche/WC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11772527" name="01a032ad-5d4a-7303-b418-447a1f5333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3891702" name="01a032ad-5d4a-7303-b418-447a1f5333f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Küche/ Gang/ Wohnzimmer/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87865362" name="01a032b6-0476-776d-b263-0e4d580a19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0878021" name="01a032b6-0476-776d-b263-0e4d580a19c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14325772" name="01a032bc-0d9b-7531-a457-b2261a0ba5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0793985" name="01a032bc-0d9b-7531-a457-b2261a0ba5e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Dusche/WC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7010134" name="01a032ae-7e19-7556-95b7-8781ce6d41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1168233" name="01a032ae-7e19-7556-95b7-8781ce6d419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08073752" name="01a032b7-31b6-75d8-a2a3-6d7b545de0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1841520" name="01a032b7-31b6-75d8-a2a3-6d7b545de0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88734524" name="01a032bc-bb56-7f2b-9eb7-7cc7cfea81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9687969" name="01a032bc-bb56-7f2b-9eb7-7cc7cfea81d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Dusche/WC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54183619" name="01a032af-811e-7af2-8455-01a3a7791e6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2074541" name="01a032af-811e-7af2-8455-01a3a7791e6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Küche/ Gang/ Wohnzimmer/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90559033" name="01a032b9-e5f8-78fe-a0b9-ec5e332ac8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9016418" name="01a032b9-e5f8-78fe-a0b9-ec5e332ac80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87606959" name="01a032bd-77a6-7ad2-8e67-e073ca671a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8124668" name="01a032bd-77a6-7ad2-8e67-e073ca671a5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Treppenhaus/Gang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2377172" name="01a032bf-cf93-7c2d-8b7c-3725bf2002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9066955" name="01a032bf-cf93-7c2d-8b7c-3725bf2002f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</w:tc>
        <w:tc>
          <w:p>
            <w:pPr>
              <w:spacing w:before="0" w:after="0" w:line="240" w:lineRule="auto"/>
            </w:pPr>
            <w:r>
              <w:t>Wand/Decke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259376" name="01a032b0-fdcb-7571-834d-009ff44f81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4587985" name="01a032b0-fdcb-7571-834d-009ff44f818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Kein Verputz!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Lagerraum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Wand/Decke</w:t>
            </w:r>
          </w:p>
        </w:tc>
        <w:tc>
          <w:p>
            <w:pPr>
              <w:spacing w:before="0" w:after="0" w:line="240" w:lineRule="auto"/>
            </w:pPr>
            <w:r>
              <w:t>Wand/Decke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90681843" name="01a032b2-255b-764f-8c7a-67080382ea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0288156" name="01a032b2-255b-764f-8c7a-67080382ea3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Kein Verputz!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UG-DG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89081650" name="01a032b4-35ff-79b9-97e0-c40a018ca5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2201803" name="01a032b4-35ff-79b9-97e0-c40a018ca50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Küche/ Gang/ Wohnzimmer/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38561614" name="01a032b8-4a0a-71b4-bda2-bf21ff3246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3164340" name="01a032b8-4a0a-71b4-bda2-bf21ff3246e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Dachgeschoss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88152314" name="01a032c1-e0a1-70ec-bbd8-ad48547f8f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5759057" name="01a032c1-e0a1-70ec-bbd8-ad48547f8fec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8923780" name="01a032ba-b5b5-787b-abbb-be4db04775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2090436" name="01a032ba-b5b5-787b-abbb-be4db047757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OG-DG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08228357" name="01a032c0-e7a8-7c7b-a4ab-aacac69bf0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1464776" name="01a032c0-e7a8-7c7b-a4ab-aacac69bf08d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Gartenstrasse 33, 8154 Oberglatt</w:t>
          </w:r>
        </w:p>
        <w:p>
          <w:pPr>
            <w:spacing w:before="0" w:after="0"/>
          </w:pPr>
          <w:r>
            <w:t>DN 1153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